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293467" name="019ed4a6-9f42-7692-8321-f848bd73de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5738301" name="019ed4a6-9f42-7692-8321-f848bd73de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048165544" name="019ed4af-2565-7e5a-980e-cddf41ad5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555454" name="019ed4af-2565-7e5a-980e-cddf41ad516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8583204" name="019ed4a7-cf9a-76e0-bd74-507631e195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784995" name="019ed4a7-cf9a-76e0-bd74-507631e195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9160212" name="019ed4b0-6d03-7598-9a61-feab886f7f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977118" name="019ed4b0-6d03-7598-9a61-feab886f7f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37357635" name="019ed4b9-5e28-7ac8-89b0-fe72475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3910256" name="019ed4b9-5e28-7ac8-89b0-fe72475954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85804" name="019ed4a8-f923-71fd-a761-704674419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31515" name="019ed4a8-f923-71fd-a761-70467441961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4953085" name="019ed4b1-7895-76c5-ae2f-ad37e20a9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575283" name="019ed4b1-7895-76c5-ae2f-ad37e20a93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771631" name="019ed4bb-ee25-7b9d-b09c-b88cc76876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463999" name="019ed4bb-ee25-7b9d-b09c-b88cc768763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